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01D45" w14:textId="0C905901" w:rsidR="007C1B8D" w:rsidRPr="00C521B3" w:rsidRDefault="007746BB" w:rsidP="007C1B8D">
      <w:pPr>
        <w:pStyle w:val="BijlageGenummerdKop"/>
        <w:numPr>
          <w:ilvl w:val="0"/>
          <w:numId w:val="0"/>
        </w:numPr>
        <w:ind w:left="1418" w:hanging="1418"/>
      </w:pPr>
      <w:bookmarkStart w:id="0" w:name="_Toc41581018"/>
      <w:r>
        <w:t>Bijlage P</w:t>
      </w:r>
      <w:r w:rsidR="007C1B8D" w:rsidRPr="00C521B3">
        <w:tab/>
      </w:r>
      <w:r w:rsidR="007C1B8D">
        <w:t>Perceel voorkeur</w:t>
      </w:r>
      <w:bookmarkEnd w:id="0"/>
    </w:p>
    <w:p w14:paraId="7A38A9AA" w14:textId="77777777" w:rsidR="00CF2094" w:rsidRDefault="00CF2094" w:rsidP="00CF2094">
      <w:r>
        <w:t>Inschrijver heeft voorkeur voor:</w:t>
      </w:r>
    </w:p>
    <w:p w14:paraId="6AD1E03B" w14:textId="77777777" w:rsidR="00CF2094" w:rsidRDefault="00CF2094" w:rsidP="00CF2094"/>
    <w:p w14:paraId="109432D8" w14:textId="3F6B5461" w:rsidR="00CF2094" w:rsidRDefault="00CF2094" w:rsidP="00CF2094">
      <w:pPr>
        <w:pStyle w:val="Lijstalinea"/>
        <w:numPr>
          <w:ilvl w:val="0"/>
          <w:numId w:val="40"/>
        </w:numPr>
      </w:pPr>
      <w:r>
        <w:t xml:space="preserve">Perceel 1  </w:t>
      </w:r>
      <w:r w:rsidR="00220510">
        <w:t>(ODW-NON)</w:t>
      </w:r>
    </w:p>
    <w:p w14:paraId="206F423E" w14:textId="521E2823" w:rsidR="00CF2094" w:rsidRDefault="00CF2094" w:rsidP="00CF2094">
      <w:pPr>
        <w:pStyle w:val="Lijstalinea"/>
        <w:numPr>
          <w:ilvl w:val="0"/>
          <w:numId w:val="40"/>
        </w:numPr>
      </w:pPr>
      <w:r>
        <w:t xml:space="preserve">Perceel 2 </w:t>
      </w:r>
      <w:r w:rsidR="00220510">
        <w:t>(ODW-MN)</w:t>
      </w:r>
      <w:bookmarkStart w:id="1" w:name="_GoBack"/>
      <w:bookmarkEnd w:id="1"/>
    </w:p>
    <w:p w14:paraId="674CF9B8" w14:textId="77777777" w:rsidR="00CF2094" w:rsidRDefault="00CF2094" w:rsidP="00CF2094"/>
    <w:p w14:paraId="0F1506B3" w14:textId="77777777" w:rsidR="00CF2094" w:rsidRDefault="00CF2094" w:rsidP="00CF2094">
      <w:r>
        <w:rPr>
          <w:i/>
        </w:rPr>
        <w:t>[</w:t>
      </w:r>
      <w:r w:rsidRPr="003C14BA">
        <w:rPr>
          <w:i/>
        </w:rPr>
        <w:t>doorhalen wat niet van toepassing is]</w:t>
      </w:r>
    </w:p>
    <w:p w14:paraId="34AEC85C" w14:textId="77777777" w:rsidR="00CF2094" w:rsidRDefault="00CF2094" w:rsidP="00CF2094"/>
    <w:p w14:paraId="30494844" w14:textId="77777777" w:rsidR="00CF2094" w:rsidRDefault="00CF2094" w:rsidP="00CF2094"/>
    <w:p w14:paraId="06662030" w14:textId="77777777" w:rsidR="00CF2094" w:rsidRDefault="00CF2094" w:rsidP="00CF2094"/>
    <w:p w14:paraId="16ED8FDB" w14:textId="77777777" w:rsidR="00CF2094" w:rsidRDefault="00CF2094" w:rsidP="00CF2094"/>
    <w:p w14:paraId="32B483CD" w14:textId="77777777" w:rsidR="00CF2094" w:rsidRPr="00FC10A9" w:rsidRDefault="00CF2094" w:rsidP="00CF2094">
      <w:pPr>
        <w:pStyle w:val="broodtekst"/>
        <w:ind w:left="126"/>
        <w:rPr>
          <w:b/>
          <w:color w:val="000000"/>
        </w:rPr>
      </w:pPr>
      <w:r w:rsidRPr="00FC10A9">
        <w:rPr>
          <w:b/>
          <w:color w:val="000000"/>
        </w:rPr>
        <w:t>Ondertekening</w:t>
      </w:r>
    </w:p>
    <w:p w14:paraId="52310EA3" w14:textId="77777777" w:rsidR="00CF2094" w:rsidRPr="00FC10A9" w:rsidRDefault="00CF2094" w:rsidP="00CF2094">
      <w:pPr>
        <w:pStyle w:val="broodtekst"/>
        <w:ind w:left="126"/>
        <w:rPr>
          <w:color w:val="000000"/>
        </w:rPr>
      </w:pPr>
    </w:p>
    <w:p w14:paraId="76D7FE3D" w14:textId="77777777" w:rsidR="007C1B8D" w:rsidRPr="00FB4F53" w:rsidRDefault="007C1B8D" w:rsidP="007C1B8D">
      <w:pPr>
        <w:pStyle w:val="broodtekst"/>
        <w:ind w:left="126"/>
        <w:rPr>
          <w:color w:val="000000"/>
        </w:rPr>
      </w:pPr>
      <w:r>
        <w:rPr>
          <w:color w:val="000000"/>
        </w:rPr>
        <w:t>Deze b</w:t>
      </w:r>
      <w:r w:rsidRPr="00FB4F53">
        <w:rPr>
          <w:color w:val="000000"/>
        </w:rPr>
        <w:t xml:space="preserve">ijlage dient </w:t>
      </w:r>
      <w:r w:rsidRPr="006238B4">
        <w:rPr>
          <w:color w:val="000000"/>
        </w:rPr>
        <w:t>digitaal te worden ondertekend conform paragraaf 4.3.1 van de aanbestedingsleidraad.</w:t>
      </w:r>
    </w:p>
    <w:p w14:paraId="32B2CB9D" w14:textId="77777777" w:rsidR="00241548" w:rsidRPr="00CF2094" w:rsidRDefault="00241548" w:rsidP="00CF2094"/>
    <w:sectPr w:rsidR="00241548" w:rsidRPr="00CF2094" w:rsidSect="007C1B8D">
      <w:headerReference w:type="default" r:id="rId8"/>
      <w:footerReference w:type="default" r:id="rId9"/>
      <w:pgSz w:w="11906" w:h="16838"/>
      <w:pgMar w:top="1417" w:right="1841" w:bottom="1417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BC858" w14:textId="77777777" w:rsidR="004D5D9F" w:rsidRDefault="004D5D9F" w:rsidP="0088501B">
      <w:r>
        <w:separator/>
      </w:r>
    </w:p>
  </w:endnote>
  <w:endnote w:type="continuationSeparator" w:id="0">
    <w:p w14:paraId="356EA77E" w14:textId="77777777" w:rsidR="004D5D9F" w:rsidRDefault="004D5D9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D4F9B" w14:textId="65782BAA" w:rsidR="000E358E" w:rsidRDefault="000E358E" w:rsidP="000E358E">
    <w:pPr>
      <w:pStyle w:val="Huisstijl-Paginanummering"/>
      <w:framePr w:w="2069" w:h="188" w:hRule="exact" w:hSpace="180" w:wrap="auto" w:vAnchor="page" w:hAnchor="page" w:x="8872" w:y="16006" w:anchorLock="1"/>
      <w:jc w:val="right"/>
      <w:rPr>
        <w:rStyle w:val="Paginanummer"/>
        <w:rFonts w:ascii="Verdana" w:eastAsiaTheme="majorEastAsia" w:hAnsi="Verdana"/>
        <w:szCs w:val="13"/>
      </w:rPr>
    </w:pPr>
    <w:r>
      <w:rPr>
        <w:szCs w:val="13"/>
      </w:rPr>
      <w:t xml:space="preserve">Pagina </w:t>
    </w:r>
    <w:r>
      <w:rPr>
        <w:szCs w:val="13"/>
      </w:rPr>
      <w:fldChar w:fldCharType="begin"/>
    </w:r>
    <w:r>
      <w:rPr>
        <w:szCs w:val="13"/>
      </w:rPr>
      <w:instrText xml:space="preserve"> PAGE </w:instrText>
    </w:r>
    <w:r>
      <w:rPr>
        <w:szCs w:val="13"/>
      </w:rPr>
      <w:fldChar w:fldCharType="separate"/>
    </w:r>
    <w:r w:rsidR="00220510">
      <w:rPr>
        <w:szCs w:val="13"/>
      </w:rPr>
      <w:t>1</w:t>
    </w:r>
    <w:r>
      <w:rPr>
        <w:szCs w:val="13"/>
      </w:rPr>
      <w:fldChar w:fldCharType="end"/>
    </w:r>
    <w:r>
      <w:rPr>
        <w:szCs w:val="13"/>
      </w:rPr>
      <w:t xml:space="preserve"> van 1</w:t>
    </w:r>
  </w:p>
  <w:p w14:paraId="7A23D767" w14:textId="77777777" w:rsidR="000E358E" w:rsidRDefault="000E358E" w:rsidP="000E358E">
    <w:pPr>
      <w:pStyle w:val="Voettekst"/>
      <w:framePr w:w="2069" w:h="188" w:hRule="exact" w:hSpace="180" w:wrap="auto" w:vAnchor="page" w:hAnchor="page" w:x="8872" w:y="16006" w:anchorLock="1"/>
      <w:rPr>
        <w:rFonts w:eastAsiaTheme="majorEastAsia"/>
      </w:rPr>
    </w:pPr>
  </w:p>
  <w:p w14:paraId="4C0B926A" w14:textId="77777777" w:rsidR="000E358E" w:rsidRDefault="000E358E" w:rsidP="000E358E">
    <w:pPr>
      <w:pStyle w:val="Huisstijl-Paginanummering"/>
      <w:framePr w:w="2069" w:h="188" w:hRule="exact" w:hSpace="180" w:wrap="auto" w:vAnchor="page" w:hAnchor="page" w:x="8872" w:y="16006" w:anchorLock="1"/>
      <w:jc w:val="right"/>
      <w:rPr>
        <w:rStyle w:val="Paginanummer"/>
        <w:rFonts w:ascii="Verdana" w:eastAsiaTheme="majorEastAsia" w:hAnsi="Verdana"/>
      </w:rPr>
    </w:pPr>
  </w:p>
  <w:p w14:paraId="72FCBA0E" w14:textId="77777777" w:rsidR="000E358E" w:rsidRDefault="000E358E" w:rsidP="000E358E">
    <w:pPr>
      <w:pStyle w:val="Voettekst"/>
      <w:framePr w:w="2069" w:h="188" w:hRule="exact" w:hSpace="180" w:wrap="auto" w:vAnchor="page" w:hAnchor="page" w:x="8872" w:y="16006" w:anchorLock="1"/>
      <w:rPr>
        <w:rFonts w:eastAsiaTheme="majorEastAsia"/>
      </w:rPr>
    </w:pPr>
  </w:p>
  <w:p w14:paraId="647AAB36" w14:textId="77777777" w:rsidR="000E358E" w:rsidRDefault="000E358E" w:rsidP="000E358E">
    <w:pPr>
      <w:pStyle w:val="Voettekst"/>
      <w:framePr w:w="2069" w:h="188" w:hRule="exact" w:hSpace="180" w:wrap="auto" w:vAnchor="page" w:hAnchor="page" w:x="8872" w:y="16006" w:anchorLock="1"/>
    </w:pPr>
  </w:p>
  <w:p w14:paraId="510727D5" w14:textId="77777777" w:rsidR="000E358E" w:rsidRDefault="000E358E" w:rsidP="000E358E">
    <w:pPr>
      <w:pStyle w:val="Huisstijl-Paginanummering"/>
      <w:framePr w:w="2069" w:h="188" w:hRule="exact" w:hSpace="180" w:wrap="auto" w:vAnchor="page" w:hAnchor="page" w:x="8872" w:y="16006" w:anchorLock="1"/>
      <w:jc w:val="right"/>
      <w:rPr>
        <w:rStyle w:val="Paginanummer"/>
        <w:rFonts w:ascii="Verdana" w:eastAsiaTheme="majorEastAsia" w:hAnsi="Verdana"/>
      </w:rPr>
    </w:pPr>
  </w:p>
  <w:p w14:paraId="4DF38C98" w14:textId="5E3D72D3" w:rsidR="007C1B8D" w:rsidRDefault="007C1B8D">
    <w:pPr>
      <w:pStyle w:val="Voettekst"/>
    </w:pPr>
    <w:r w:rsidRPr="007C1B8D">
      <w:t>Bijlage L</w:t>
    </w:r>
    <w:r>
      <w:t xml:space="preserve"> </w:t>
    </w:r>
    <w:r w:rsidRPr="007C1B8D">
      <w:t>Perceel voorkeur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A01FB" w14:textId="77777777" w:rsidR="004D5D9F" w:rsidRDefault="004D5D9F" w:rsidP="0088501B">
      <w:r>
        <w:separator/>
      </w:r>
    </w:p>
  </w:footnote>
  <w:footnote w:type="continuationSeparator" w:id="0">
    <w:p w14:paraId="4560E960" w14:textId="77777777" w:rsidR="004D5D9F" w:rsidRDefault="004D5D9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DB8A7" w14:textId="197168E3" w:rsidR="00BD4718" w:rsidRDefault="00BD4718" w:rsidP="00BD4718">
    <w:pPr>
      <w:pStyle w:val="Koptekst"/>
      <w:ind w:hanging="1560"/>
    </w:pPr>
    <w:r>
      <w:rPr>
        <w:b/>
        <w:szCs w:val="18"/>
      </w:rPr>
      <w:t xml:space="preserve">Bijlage behorend bij </w:t>
    </w:r>
    <w:r w:rsidRPr="003A0628">
      <w:rPr>
        <w:b/>
        <w:szCs w:val="18"/>
      </w:rPr>
      <w:t>Aanbestedingsleidraad ODW</w:t>
    </w:r>
    <w:r w:rsidR="00D23F66">
      <w:rPr>
        <w:b/>
        <w:szCs w:val="18"/>
      </w:rPr>
      <w:t xml:space="preserve"> NON &amp; MN</w:t>
    </w:r>
    <w:r>
      <w:rPr>
        <w:b/>
        <w:szCs w:val="18"/>
      </w:rPr>
      <w:t xml:space="preserve">| Zaaknummer: </w:t>
    </w:r>
    <w:r w:rsidRPr="003A0628">
      <w:rPr>
        <w:b/>
        <w:szCs w:val="18"/>
      </w:rPr>
      <w:t>311</w:t>
    </w:r>
    <w:r w:rsidR="00D23F66">
      <w:rPr>
        <w:b/>
        <w:szCs w:val="18"/>
      </w:rPr>
      <w:t>78252</w:t>
    </w:r>
  </w:p>
  <w:p w14:paraId="03C2934F" w14:textId="77777777" w:rsidR="00BD4718" w:rsidRDefault="00BD471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7CD76D7"/>
    <w:multiLevelType w:val="hybridMultilevel"/>
    <w:tmpl w:val="E7D2FC3E"/>
    <w:lvl w:ilvl="0" w:tplc="4DAE72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9483BD7"/>
    <w:multiLevelType w:val="multilevel"/>
    <w:tmpl w:val="06962652"/>
    <w:numStyleLink w:val="Lijststijl"/>
  </w:abstractNum>
  <w:abstractNum w:abstractNumId="10" w15:restartNumberingAfterBreak="0">
    <w:nsid w:val="0A9D5DE4"/>
    <w:multiLevelType w:val="multilevel"/>
    <w:tmpl w:val="06962652"/>
    <w:numStyleLink w:val="Lijststijl"/>
  </w:abstractNum>
  <w:abstractNum w:abstractNumId="11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2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 w15:restartNumberingAfterBreak="0">
    <w:nsid w:val="1895513E"/>
    <w:multiLevelType w:val="multilevel"/>
    <w:tmpl w:val="06962652"/>
    <w:numStyleLink w:val="Lijststijl"/>
  </w:abstractNum>
  <w:abstractNum w:abstractNumId="15" w15:restartNumberingAfterBreak="0">
    <w:nsid w:val="1C423839"/>
    <w:multiLevelType w:val="hybridMultilevel"/>
    <w:tmpl w:val="5A7E25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7" w15:restartNumberingAfterBreak="0">
    <w:nsid w:val="25770466"/>
    <w:multiLevelType w:val="multilevel"/>
    <w:tmpl w:val="45009664"/>
    <w:lvl w:ilvl="0">
      <w:start w:val="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8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82458"/>
    <w:multiLevelType w:val="multilevel"/>
    <w:tmpl w:val="6A8E5BD4"/>
    <w:numStyleLink w:val="Stijl2"/>
  </w:abstractNum>
  <w:abstractNum w:abstractNumId="20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2B0D426B"/>
    <w:multiLevelType w:val="hybridMultilevel"/>
    <w:tmpl w:val="6F6C0BC4"/>
    <w:lvl w:ilvl="0" w:tplc="5234FA44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735"/>
        </w:tabs>
        <w:ind w:left="73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22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3" w15:restartNumberingAfterBreak="0">
    <w:nsid w:val="31CB79D8"/>
    <w:multiLevelType w:val="multilevel"/>
    <w:tmpl w:val="06962652"/>
    <w:numStyleLink w:val="Lijststijl"/>
  </w:abstractNum>
  <w:abstractNum w:abstractNumId="24" w15:restartNumberingAfterBreak="0">
    <w:nsid w:val="31E853D2"/>
    <w:multiLevelType w:val="multilevel"/>
    <w:tmpl w:val="06962652"/>
    <w:numStyleLink w:val="Lijststijl"/>
  </w:abstractNum>
  <w:abstractNum w:abstractNumId="25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6A6389A"/>
    <w:multiLevelType w:val="multilevel"/>
    <w:tmpl w:val="6A8E5BD4"/>
    <w:numStyleLink w:val="Stijl2"/>
  </w:abstractNum>
  <w:abstractNum w:abstractNumId="27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4D3037"/>
    <w:multiLevelType w:val="multilevel"/>
    <w:tmpl w:val="115A2BE6"/>
    <w:lvl w:ilvl="0">
      <w:start w:val="1"/>
      <w:numFmt w:val="decimal"/>
      <w:lvlText w:val="%1"/>
      <w:lvlJc w:val="left"/>
      <w:pPr>
        <w:tabs>
          <w:tab w:val="num" w:pos="782"/>
        </w:tabs>
        <w:ind w:left="782" w:hanging="78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0BA6BE3"/>
    <w:multiLevelType w:val="hybridMultilevel"/>
    <w:tmpl w:val="4174743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DB631B"/>
    <w:multiLevelType w:val="multilevel"/>
    <w:tmpl w:val="06962652"/>
    <w:numStyleLink w:val="Lijststijl"/>
  </w:abstractNum>
  <w:abstractNum w:abstractNumId="32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4" w15:restartNumberingAfterBreak="0">
    <w:nsid w:val="53471836"/>
    <w:multiLevelType w:val="hybridMultilevel"/>
    <w:tmpl w:val="E7D2FC3E"/>
    <w:lvl w:ilvl="0" w:tplc="4DAE72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AF5D0D"/>
    <w:multiLevelType w:val="multilevel"/>
    <w:tmpl w:val="06962652"/>
    <w:numStyleLink w:val="Lijststijl"/>
  </w:abstractNum>
  <w:abstractNum w:abstractNumId="3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16416"/>
    <w:multiLevelType w:val="multilevel"/>
    <w:tmpl w:val="24124552"/>
    <w:lvl w:ilvl="0">
      <w:start w:val="15"/>
      <w:numFmt w:val="upperLetter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5336DEE"/>
    <w:multiLevelType w:val="multilevel"/>
    <w:tmpl w:val="D90657F6"/>
    <w:lvl w:ilvl="0">
      <w:start w:val="12"/>
      <w:numFmt w:val="upperLetter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9050C84"/>
    <w:multiLevelType w:val="multilevel"/>
    <w:tmpl w:val="06962652"/>
    <w:numStyleLink w:val="Lijststijl"/>
  </w:abstractNum>
  <w:num w:numId="1">
    <w:abstractNumId w:val="11"/>
  </w:num>
  <w:num w:numId="2">
    <w:abstractNumId w:val="13"/>
  </w:num>
  <w:num w:numId="3">
    <w:abstractNumId w:val="35"/>
  </w:num>
  <w:num w:numId="4">
    <w:abstractNumId w:val="12"/>
  </w:num>
  <w:num w:numId="5">
    <w:abstractNumId w:val="19"/>
  </w:num>
  <w:num w:numId="6">
    <w:abstractNumId w:val="2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  <w:num w:numId="12">
    <w:abstractNumId w:val="6"/>
  </w:num>
  <w:num w:numId="13">
    <w:abstractNumId w:val="36"/>
  </w:num>
  <w:num w:numId="14">
    <w:abstractNumId w:val="3"/>
  </w:num>
  <w:num w:numId="15">
    <w:abstractNumId w:val="20"/>
  </w:num>
  <w:num w:numId="16">
    <w:abstractNumId w:val="27"/>
  </w:num>
  <w:num w:numId="17">
    <w:abstractNumId w:val="10"/>
  </w:num>
  <w:num w:numId="18">
    <w:abstractNumId w:val="24"/>
  </w:num>
  <w:num w:numId="19">
    <w:abstractNumId w:val="39"/>
  </w:num>
  <w:num w:numId="20">
    <w:abstractNumId w:val="14"/>
  </w:num>
  <w:num w:numId="21">
    <w:abstractNumId w:val="26"/>
  </w:num>
  <w:num w:numId="22">
    <w:abstractNumId w:val="31"/>
  </w:num>
  <w:num w:numId="23">
    <w:abstractNumId w:val="22"/>
  </w:num>
  <w:num w:numId="24">
    <w:abstractNumId w:val="33"/>
  </w:num>
  <w:num w:numId="25">
    <w:abstractNumId w:val="32"/>
  </w:num>
  <w:num w:numId="26">
    <w:abstractNumId w:val="8"/>
  </w:num>
  <w:num w:numId="27">
    <w:abstractNumId w:val="18"/>
  </w:num>
  <w:num w:numId="28">
    <w:abstractNumId w:val="25"/>
  </w:num>
  <w:num w:numId="29">
    <w:abstractNumId w:val="4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34"/>
  </w:num>
  <w:num w:numId="38">
    <w:abstractNumId w:val="38"/>
  </w:num>
  <w:num w:numId="39">
    <w:abstractNumId w:val="37"/>
  </w:num>
  <w:num w:numId="40">
    <w:abstractNumId w:val="15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D9F"/>
    <w:rsid w:val="000537B0"/>
    <w:rsid w:val="000D083E"/>
    <w:rsid w:val="000D45A7"/>
    <w:rsid w:val="000E1F3B"/>
    <w:rsid w:val="000E358E"/>
    <w:rsid w:val="000F5D4C"/>
    <w:rsid w:val="001D6F03"/>
    <w:rsid w:val="00220510"/>
    <w:rsid w:val="002330AA"/>
    <w:rsid w:val="00241548"/>
    <w:rsid w:val="002A6578"/>
    <w:rsid w:val="002B1092"/>
    <w:rsid w:val="002E0FD2"/>
    <w:rsid w:val="0038549E"/>
    <w:rsid w:val="003C4BF2"/>
    <w:rsid w:val="0040142D"/>
    <w:rsid w:val="0040571B"/>
    <w:rsid w:val="0043277F"/>
    <w:rsid w:val="00450447"/>
    <w:rsid w:val="004B0EA1"/>
    <w:rsid w:val="004D5120"/>
    <w:rsid w:val="004D5D9F"/>
    <w:rsid w:val="004D766D"/>
    <w:rsid w:val="005A4FBE"/>
    <w:rsid w:val="005D2CF1"/>
    <w:rsid w:val="005E046F"/>
    <w:rsid w:val="006006F5"/>
    <w:rsid w:val="006D2E66"/>
    <w:rsid w:val="006F42D7"/>
    <w:rsid w:val="0073653F"/>
    <w:rsid w:val="007746BB"/>
    <w:rsid w:val="007C1B8D"/>
    <w:rsid w:val="007F4AEA"/>
    <w:rsid w:val="0088501B"/>
    <w:rsid w:val="008E3581"/>
    <w:rsid w:val="00905289"/>
    <w:rsid w:val="009B4A72"/>
    <w:rsid w:val="009C5CF5"/>
    <w:rsid w:val="00A32591"/>
    <w:rsid w:val="00A77ABF"/>
    <w:rsid w:val="00A863E9"/>
    <w:rsid w:val="00AA07F4"/>
    <w:rsid w:val="00B022C4"/>
    <w:rsid w:val="00B559E9"/>
    <w:rsid w:val="00B72222"/>
    <w:rsid w:val="00B80650"/>
    <w:rsid w:val="00BD4718"/>
    <w:rsid w:val="00C36FAA"/>
    <w:rsid w:val="00CA55CC"/>
    <w:rsid w:val="00CC0108"/>
    <w:rsid w:val="00CF2094"/>
    <w:rsid w:val="00D23F66"/>
    <w:rsid w:val="00D86458"/>
    <w:rsid w:val="00DA3555"/>
    <w:rsid w:val="00E36CAC"/>
    <w:rsid w:val="00ED7AB9"/>
    <w:rsid w:val="00EE5BBE"/>
    <w:rsid w:val="00F214AD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B44443"/>
  <w15:docId w15:val="{5D394999-7D82-4C23-B56D-5FCE5DCC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D5D9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rsid w:val="00CA55CC"/>
    <w:pPr>
      <w:numPr>
        <w:numId w:val="23"/>
      </w:numPr>
    </w:pPr>
  </w:style>
  <w:style w:type="paragraph" w:customStyle="1" w:styleId="KopBijlage">
    <w:name w:val="KopBijlage"/>
    <w:basedOn w:val="Standaard"/>
    <w:next w:val="Standaard"/>
    <w:rsid w:val="004D5D9F"/>
    <w:pPr>
      <w:pageBreakBefore/>
      <w:tabs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hanging="2040"/>
    </w:pPr>
    <w:rPr>
      <w:sz w:val="24"/>
      <w:szCs w:val="18"/>
    </w:rPr>
  </w:style>
  <w:style w:type="paragraph" w:styleId="Voetnoottekst">
    <w:name w:val="footnote text"/>
    <w:basedOn w:val="Standaard"/>
    <w:link w:val="VoetnoottekstChar"/>
    <w:rsid w:val="004D5D9F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4D5D9F"/>
    <w:rPr>
      <w:rFonts w:ascii="Verdana" w:eastAsia="Times New Roman" w:hAnsi="Verdana" w:cs="Times New Roman"/>
      <w:sz w:val="13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rsid w:val="004D5D9F"/>
    <w:rPr>
      <w:vertAlign w:val="superscript"/>
    </w:rPr>
  </w:style>
  <w:style w:type="paragraph" w:customStyle="1" w:styleId="broodtekst">
    <w:name w:val="broodtekst"/>
    <w:basedOn w:val="Standaard"/>
    <w:link w:val="broodtekstChar2"/>
    <w:uiPriority w:val="99"/>
    <w:rsid w:val="009B4A7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"/>
    <w:uiPriority w:val="99"/>
    <w:rsid w:val="009B4A72"/>
    <w:rPr>
      <w:rFonts w:ascii="Verdana" w:eastAsia="Times New Roman" w:hAnsi="Verdana" w:cs="Times New Roman"/>
      <w:lang w:eastAsia="nl-NL"/>
    </w:rPr>
  </w:style>
  <w:style w:type="character" w:customStyle="1" w:styleId="Verborgentekst">
    <w:name w:val="Verborgen tekst"/>
    <w:rsid w:val="00AA07F4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7C1B8D"/>
    <w:pPr>
      <w:numPr>
        <w:ilvl w:val="1"/>
        <w:numId w:val="4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rFonts w:eastAsiaTheme="minorHAnsi" w:cstheme="minorBidi"/>
      <w:b/>
      <w:szCs w:val="18"/>
      <w:lang w:val="en-US" w:eastAsia="en-US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7C1B8D"/>
    <w:pPr>
      <w:numPr>
        <w:ilvl w:val="2"/>
        <w:numId w:val="4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rFonts w:eastAsiaTheme="minorHAnsi" w:cstheme="minorBidi"/>
      <w:i/>
      <w:szCs w:val="18"/>
      <w:lang w:val="en-US" w:eastAsia="en-US"/>
    </w:rPr>
  </w:style>
  <w:style w:type="paragraph" w:customStyle="1" w:styleId="BijlageGenummerdKop">
    <w:name w:val="BijlageGenummerdKop"/>
    <w:next w:val="Standaard"/>
    <w:uiPriority w:val="12"/>
    <w:qFormat/>
    <w:rsid w:val="007C1B8D"/>
    <w:pPr>
      <w:pageBreakBefore/>
      <w:numPr>
        <w:numId w:val="4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Huisstijl-Paginanummering">
    <w:name w:val="Huisstijl-Paginanummering"/>
    <w:basedOn w:val="Standaard"/>
    <w:rsid w:val="000E358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exact"/>
    </w:pPr>
    <w:rPr>
      <w:noProof/>
      <w:sz w:val="13"/>
      <w:szCs w:val="18"/>
    </w:rPr>
  </w:style>
  <w:style w:type="character" w:styleId="Paginanummer">
    <w:name w:val="page number"/>
    <w:basedOn w:val="Standaardalinea-lettertype"/>
    <w:uiPriority w:val="99"/>
    <w:semiHidden/>
    <w:unhideWhenUsed/>
    <w:rsid w:val="000E358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A76DA-E839-4571-BB71-D7F00B615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Laros, Raymond (CIV)</cp:lastModifiedBy>
  <cp:revision>5</cp:revision>
  <dcterms:created xsi:type="dcterms:W3CDTF">2023-03-08T13:34:00Z</dcterms:created>
  <dcterms:modified xsi:type="dcterms:W3CDTF">2023-03-22T11:51:00Z</dcterms:modified>
</cp:coreProperties>
</file>